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Kovács Csilla</w:t>
      </w:r>
    </w:p>
    <w:p>
      <w:r>
        <w:t>Név: Kovács Csilla</w:t>
      </w:r>
    </w:p>
    <w:p>
      <w:r>
        <w:t>Email: pelda@email.hu</w:t>
      </w:r>
    </w:p>
    <w:p>
      <w:r>
        <w:t>Telefonszám: +36 30 123 4567</w:t>
      </w:r>
    </w:p>
    <w:p>
      <w:r>
        <w:t>Cím: Budapest, Magyarország</w:t>
      </w:r>
    </w:p>
    <w:p>
      <w:r>
        <w:t>Születési év: 2001</w:t>
      </w:r>
    </w:p>
    <w:p>
      <w:r>
        <w:br/>
        <w:t>Tanulmányok:</w:t>
        <w:br/>
        <w:t>- Budapesti Gazdasági Egyetem, Marketing BA (2019–2022)</w:t>
        <w:br/>
      </w:r>
    </w:p>
    <w:p>
      <w:r>
        <w:t>Szakmai tapasztalat:</w:t>
        <w:br/>
        <w:t>- Marketing gyakornok, Képzelt Kft. (2022 nyár)</w:t>
        <w:br/>
        <w:t>- Közösségi média asszisztens, WebTrend Bt. (2023. febr.–2023. aug.)</w:t>
        <w:br/>
      </w:r>
    </w:p>
    <w:p>
      <w:r>
        <w:t>Készségek:</w:t>
        <w:br/>
        <w:t>- Adobe Photoshop, Canva, Meta Business Suite, Excel</w:t>
      </w:r>
    </w:p>
    <w:p>
      <w:r>
        <w:t>Nyelvismeret:</w:t>
        <w:br/>
        <w:t>- német – középfok</w:t>
        <w:br/>
        <w:t>- magyar – anyanyelvi</w:t>
      </w:r>
    </w:p>
    <w:p>
      <w:r>
        <w:t>Egyéb:</w:t>
        <w:br/>
        <w:t>- Slack, Google Drive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